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4870198" name="019f89cc-5c7c-7008-be3a-65a66d6e7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937855" name="019f89cc-5c7c-7008-be3a-65a66d6e79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1117323" name="019f89c9-478a-783b-a183-011fbaa8b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919624" name="019f89c9-478a-783b-a183-011fbaa8bbd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alte 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6423949" name="019f89cd-ce9b-7506-aaee-6351b566af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699436" name="019f89cd-ce9b-7506-aaee-6351b566af0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5518540" name="019f89b8-6249-74a4-a19d-3c49e787c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81569" name="019f89b8-6249-74a4-a19d-3c49e787c2b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4452943" name="019f89c7-1ffa-7548-99bc-3a585a68e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027605" name="019f89c7-1ffa-7548-99bc-3a585a68e4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2941345" name="019f89ec-640e-743d-8450-1fb3980b17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63583" name="019f89ec-640e-743d-8450-1fb3980b17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alte 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5502670" name="019f89ce-8bce-79a8-8daa-51fd9fa7af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158908" name="019f89ce-8bce-79a8-8daa-51fd9fa7afa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7787823" name="019f89b9-7c57-70e1-9628-e65d0f048e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543241" name="019f89b9-7c57-70e1-9628-e65d0f048e4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Generell</w:t>
            </w:r>
          </w:p>
          <w:p>
            <w:pPr>
              <w:spacing w:before="0" w:after="0" w:line="240" w:lineRule="auto"/>
            </w:pPr>
            <w:r>
              <w:t>Diverse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805005" name="019f89b5-b174-7a35-a955-544330e0b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391959" name="019f89b5-b174-7a35-a955-544330e0bca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9976776" name="019f89b6-9658-7bac-9f08-877902ef2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75332" name="019f89b6-9658-7bac-9f08-877902ef2d6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Aussenwände</w:t>
            </w:r>
          </w:p>
        </w:tc>
        <w:tc>
          <w:p>
            <w:pPr>
              <w:spacing w:before="0" w:after="0" w:line="240" w:lineRule="auto"/>
            </w:pPr>
            <w:r>
              <w:t>Windpapier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3675049" name="019f89c2-a4b5-7fdb-86c9-b17bd3229f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137138" name="019f89c2-a4b5-7fdb-86c9-b17bd3229fa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Küche/ 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lose verlegt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4149869" name="019f89c9-b116-72e6-a198-c0aada133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358634" name="019f89c9-b116-72e6-a198-c0aada1333f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7371363" name="019f89cc-ec42-76f6-9802-389f855092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127343" name="019f89cc-ec42-76f6-9802-389f855092c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6297699" name="019f89cf-7faa-70df-9afa-1dca8a918c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66522" name="019f89cf-7faa-70df-9afa-1dca8a918c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7189323" name="019f89df-23f4-75f2-b0de-420d4be1a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948462" name="019f89df-23f4-75f2-b0de-420d4be1a9a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0741232" name="019f89e3-e853-75e4-9bda-dbfbffe70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998472" name="019f89e3-e853-75e4-9bda-dbfbffe7024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7882889" name="019f89e9-cc4f-75c8-8982-ffa0e9d5d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91303" name="019f89e9-cc4f-75c8-8982-ffa0e9d5ddd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ganzes Haus oft verdeckt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5778098" name="019f89ee-25f5-7e8f-a8e5-65705e82f2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149141" name="019f89ee-25f5-7e8f-a8e5-65705e82f2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Lumeins 14, Trun</w:t>
          </w:r>
        </w:p>
        <w:p>
          <w:pPr>
            <w:spacing w:before="0" w:after="0"/>
          </w:pPr>
          <w:r>
            <w:t>1084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